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A10256" w14:textId="293ABEA5" w:rsidR="006C23D3" w:rsidRPr="00C04448" w:rsidRDefault="00000000">
      <w:pPr>
        <w:pStyle w:val="Ttulo1"/>
        <w:rPr>
          <w:lang w:val="es-ES"/>
        </w:rPr>
      </w:pPr>
      <w:r w:rsidRPr="00C04448">
        <w:rPr>
          <w:lang w:val="es-ES"/>
        </w:rPr>
        <w:t xml:space="preserve">RÚBRICA SIMPLIFICADA PARA LISTA DE ALUMNADO </w:t>
      </w:r>
    </w:p>
    <w:p w14:paraId="244CA2FD" w14:textId="0D8D6D3A" w:rsidR="00C04448" w:rsidRPr="00C04448" w:rsidRDefault="00C04448" w:rsidP="00C04448">
      <w:pPr>
        <w:rPr>
          <w:lang w:val="es-ES"/>
        </w:rPr>
      </w:pPr>
      <w:r>
        <w:rPr>
          <w:lang w:val="es-ES"/>
        </w:rPr>
        <w:t>DE OBSERVACIÓN SISTEMÁTICA. – ACTITUDES</w:t>
      </w:r>
      <w:r w:rsidR="006953E0">
        <w:rPr>
          <w:lang w:val="es-ES"/>
        </w:rPr>
        <w:t xml:space="preserve"> e traballo E COODINACIÓN GRUPAL</w:t>
      </w:r>
    </w:p>
    <w:p w14:paraId="0DE38971" w14:textId="77777777" w:rsidR="006C23D3" w:rsidRPr="00C04448" w:rsidRDefault="00000000">
      <w:pPr>
        <w:rPr>
          <w:lang w:val="es-ES"/>
        </w:rPr>
      </w:pPr>
      <w:r w:rsidRPr="00C04448">
        <w:rPr>
          <w:lang w:val="es-ES"/>
        </w:rPr>
        <w:t>Instrucións: Esta táboa serve para rexistrar a avaliación de 25 alumnos de forma rápida, marcando a puntuación correspondente (4 - Excelente, 3 - Ben, 2 - Regular, 1 - Precisa mellora) e engadindo observacións se fose necesario.</w:t>
      </w:r>
      <w:r w:rsidRPr="00C04448">
        <w:rPr>
          <w:lang w:val="es-ES"/>
        </w:rPr>
        <w:br/>
      </w:r>
    </w:p>
    <w:tbl>
      <w:tblPr>
        <w:tblStyle w:val="Tablaconcuadrcula"/>
        <w:tblW w:w="0" w:type="auto"/>
        <w:tblInd w:w="-113" w:type="dxa"/>
        <w:tblLook w:val="04A0" w:firstRow="1" w:lastRow="0" w:firstColumn="1" w:lastColumn="0" w:noHBand="0" w:noVBand="1"/>
      </w:tblPr>
      <w:tblGrid>
        <w:gridCol w:w="113"/>
        <w:gridCol w:w="1889"/>
        <w:gridCol w:w="1717"/>
        <w:gridCol w:w="1685"/>
        <w:gridCol w:w="1734"/>
        <w:gridCol w:w="1605"/>
      </w:tblGrid>
      <w:tr w:rsidR="006953E0" w:rsidRPr="006953E0" w14:paraId="30185B2D" w14:textId="00FB7F85" w:rsidTr="006953E0">
        <w:trPr>
          <w:gridBefore w:val="1"/>
          <w:wBefore w:w="113" w:type="dxa"/>
        </w:trPr>
        <w:tc>
          <w:tcPr>
            <w:tcW w:w="1889" w:type="dxa"/>
          </w:tcPr>
          <w:p w14:paraId="6D1C729D" w14:textId="46AE89B8" w:rsidR="006953E0" w:rsidRDefault="006953E0">
            <w:r>
              <w:t>Alumno/a</w:t>
            </w:r>
          </w:p>
        </w:tc>
        <w:tc>
          <w:tcPr>
            <w:tcW w:w="1717" w:type="dxa"/>
          </w:tcPr>
          <w:p w14:paraId="7765E492" w14:textId="1BF85E92" w:rsidR="006953E0" w:rsidRPr="006953E0" w:rsidRDefault="006953E0">
            <w:pPr>
              <w:rPr>
                <w:lang w:val="es-ES"/>
              </w:rPr>
            </w:pPr>
            <w:r w:rsidRPr="006953E0">
              <w:rPr>
                <w:lang w:val="es-ES"/>
              </w:rPr>
              <w:t>1. Proceso de recepción activa</w:t>
            </w:r>
            <w:r w:rsidRPr="006953E0">
              <w:rPr>
                <w:lang w:val="es-ES"/>
              </w:rPr>
              <w:br/>
              <w:t>(Descubrir propostas artísticas, escoita activa, curiosidade, respecto)</w:t>
            </w:r>
          </w:p>
        </w:tc>
        <w:tc>
          <w:tcPr>
            <w:tcW w:w="1685" w:type="dxa"/>
          </w:tcPr>
          <w:p w14:paraId="3685577B" w14:textId="77777777" w:rsidR="006953E0" w:rsidRPr="006953E0" w:rsidRDefault="006953E0" w:rsidP="006953E0">
            <w:pPr>
              <w:rPr>
                <w:lang w:val="es-ES"/>
              </w:rPr>
            </w:pPr>
            <w:r w:rsidRPr="006953E0">
              <w:rPr>
                <w:lang w:val="es-ES"/>
              </w:rPr>
              <w:t>2. Respeto e actitude positiva</w:t>
            </w:r>
            <w:r w:rsidRPr="006953E0">
              <w:rPr>
                <w:lang w:val="es-ES"/>
              </w:rPr>
              <w:br/>
              <w:t>(Respecto ás normas, empatía, actitude positiva cara aos compañeiros)</w:t>
            </w:r>
          </w:p>
          <w:p w14:paraId="56C179AB" w14:textId="77777777" w:rsidR="006953E0" w:rsidRDefault="006953E0">
            <w:pPr>
              <w:rPr>
                <w:lang w:val="es-ES"/>
              </w:rPr>
            </w:pPr>
          </w:p>
          <w:p w14:paraId="6CB45EA0" w14:textId="77777777" w:rsidR="006953E0" w:rsidRDefault="006953E0" w:rsidP="006953E0">
            <w:pPr>
              <w:rPr>
                <w:lang w:val="es-ES"/>
              </w:rPr>
            </w:pPr>
          </w:p>
          <w:p w14:paraId="1AFEB8D7" w14:textId="18E61176" w:rsidR="006953E0" w:rsidRPr="006953E0" w:rsidRDefault="006953E0" w:rsidP="006953E0">
            <w:pPr>
              <w:jc w:val="center"/>
              <w:rPr>
                <w:lang w:val="es-ES"/>
              </w:rPr>
            </w:pPr>
          </w:p>
        </w:tc>
        <w:tc>
          <w:tcPr>
            <w:tcW w:w="1734" w:type="dxa"/>
          </w:tcPr>
          <w:p w14:paraId="3905D710" w14:textId="0F0FAA0D" w:rsidR="006953E0" w:rsidRPr="00C04448" w:rsidRDefault="006953E0">
            <w:pPr>
              <w:rPr>
                <w:lang w:val="es-ES"/>
              </w:rPr>
            </w:pPr>
            <w:r w:rsidRPr="006953E0">
              <w:rPr>
                <w:lang w:val="es-ES"/>
              </w:rPr>
              <w:t>3. Participación en tarefas colaborativas</w:t>
            </w:r>
            <w:r w:rsidRPr="006953E0">
              <w:rPr>
                <w:lang w:val="es-ES"/>
              </w:rPr>
              <w:br/>
              <w:t>(Colaboración, traballo en equipo, respectar quenda, delegar, liderar)</w:t>
            </w:r>
          </w:p>
        </w:tc>
        <w:tc>
          <w:tcPr>
            <w:tcW w:w="1605" w:type="dxa"/>
          </w:tcPr>
          <w:p w14:paraId="62995E2A" w14:textId="4602B411" w:rsidR="006953E0" w:rsidRPr="006953E0" w:rsidRDefault="006953E0" w:rsidP="006953E0">
            <w:pPr>
              <w:rPr>
                <w:lang w:val="es-ES"/>
              </w:rPr>
            </w:pPr>
            <w:r w:rsidRPr="006953E0">
              <w:rPr>
                <w:lang w:val="es-ES"/>
              </w:rPr>
              <w:t>4. Uso técnico en interpretación e danza</w:t>
            </w:r>
            <w:r>
              <w:rPr>
                <w:lang w:val="es-ES"/>
              </w:rPr>
              <w:t xml:space="preserve"> grupal</w:t>
            </w:r>
            <w:r w:rsidRPr="006953E0">
              <w:rPr>
                <w:lang w:val="es-ES"/>
              </w:rPr>
              <w:br/>
              <w:t>(Coordinación, uso das técnicas aprendidas, saber cando intervir, cando parar, pasos correctos)</w:t>
            </w:r>
          </w:p>
          <w:p w14:paraId="4B57CF0F" w14:textId="77777777" w:rsidR="006953E0" w:rsidRPr="00C04448" w:rsidRDefault="006953E0">
            <w:pPr>
              <w:rPr>
                <w:lang w:val="es-ES"/>
              </w:rPr>
            </w:pPr>
          </w:p>
        </w:tc>
      </w:tr>
      <w:tr w:rsidR="006953E0" w14:paraId="45CB39E7" w14:textId="02AF3FB5" w:rsidTr="006953E0">
        <w:trPr>
          <w:gridBefore w:val="1"/>
          <w:wBefore w:w="113" w:type="dxa"/>
        </w:trPr>
        <w:tc>
          <w:tcPr>
            <w:tcW w:w="1889" w:type="dxa"/>
          </w:tcPr>
          <w:p w14:paraId="316EA970" w14:textId="77777777" w:rsidR="006953E0" w:rsidRPr="00C04448" w:rsidRDefault="006953E0">
            <w:pPr>
              <w:rPr>
                <w:lang w:val="es-ES"/>
              </w:rPr>
            </w:pPr>
          </w:p>
        </w:tc>
        <w:tc>
          <w:tcPr>
            <w:tcW w:w="1717" w:type="dxa"/>
          </w:tcPr>
          <w:p w14:paraId="7D66EA3A" w14:textId="77777777" w:rsidR="006953E0" w:rsidRDefault="006953E0">
            <w:r>
              <w:t>☐ 4 ☐ 3 ☐ 2 ☐ 1</w:t>
            </w:r>
          </w:p>
        </w:tc>
        <w:tc>
          <w:tcPr>
            <w:tcW w:w="1685" w:type="dxa"/>
          </w:tcPr>
          <w:p w14:paraId="7034AA47" w14:textId="77777777" w:rsidR="006953E0" w:rsidRDefault="006953E0">
            <w:r>
              <w:t>☐ 4 ☐ 3 ☐ 2 ☐ 1</w:t>
            </w:r>
          </w:p>
        </w:tc>
        <w:tc>
          <w:tcPr>
            <w:tcW w:w="1734" w:type="dxa"/>
          </w:tcPr>
          <w:p w14:paraId="2F7565B2" w14:textId="77777777" w:rsidR="006953E0" w:rsidRDefault="006953E0">
            <w:r>
              <w:t>☐ 4 ☐ 3 ☐ 2 ☐ 1</w:t>
            </w:r>
          </w:p>
        </w:tc>
        <w:tc>
          <w:tcPr>
            <w:tcW w:w="1605" w:type="dxa"/>
          </w:tcPr>
          <w:p w14:paraId="182BA5C0" w14:textId="7A12210A" w:rsidR="006953E0" w:rsidRDefault="006953E0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</w:tr>
      <w:tr w:rsidR="006953E0" w14:paraId="3EB77070" w14:textId="5D82638F" w:rsidTr="006953E0">
        <w:trPr>
          <w:gridBefore w:val="1"/>
          <w:wBefore w:w="113" w:type="dxa"/>
        </w:trPr>
        <w:tc>
          <w:tcPr>
            <w:tcW w:w="1889" w:type="dxa"/>
          </w:tcPr>
          <w:p w14:paraId="20791D66" w14:textId="77777777" w:rsidR="006953E0" w:rsidRDefault="006953E0">
            <w:r>
              <w:t>**📝 Observacións:**</w:t>
            </w:r>
          </w:p>
        </w:tc>
        <w:tc>
          <w:tcPr>
            <w:tcW w:w="6741" w:type="dxa"/>
            <w:gridSpan w:val="4"/>
          </w:tcPr>
          <w:p w14:paraId="6E324741" w14:textId="77777777" w:rsidR="006953E0" w:rsidRDefault="006953E0"/>
        </w:tc>
      </w:tr>
      <w:tr w:rsidR="006953E0" w14:paraId="1BEA60B4" w14:textId="77777777" w:rsidTr="006953E0">
        <w:tc>
          <w:tcPr>
            <w:tcW w:w="2002" w:type="dxa"/>
            <w:gridSpan w:val="2"/>
          </w:tcPr>
          <w:p w14:paraId="1E769E52" w14:textId="77777777" w:rsidR="006953E0" w:rsidRPr="00C04448" w:rsidRDefault="006953E0" w:rsidP="000B1986">
            <w:pPr>
              <w:rPr>
                <w:lang w:val="es-ES"/>
              </w:rPr>
            </w:pPr>
          </w:p>
        </w:tc>
        <w:tc>
          <w:tcPr>
            <w:tcW w:w="1717" w:type="dxa"/>
          </w:tcPr>
          <w:p w14:paraId="47A47300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685" w:type="dxa"/>
          </w:tcPr>
          <w:p w14:paraId="0ADC9E38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734" w:type="dxa"/>
          </w:tcPr>
          <w:p w14:paraId="4CAE8E4E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605" w:type="dxa"/>
          </w:tcPr>
          <w:p w14:paraId="5F961682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</w:tr>
      <w:tr w:rsidR="006953E0" w14:paraId="0DEA27D7" w14:textId="77777777" w:rsidTr="006953E0">
        <w:tc>
          <w:tcPr>
            <w:tcW w:w="2002" w:type="dxa"/>
            <w:gridSpan w:val="2"/>
          </w:tcPr>
          <w:p w14:paraId="098CAD50" w14:textId="77777777" w:rsidR="006953E0" w:rsidRDefault="006953E0" w:rsidP="000B1986">
            <w:r>
              <w:t>**</w:t>
            </w:r>
            <w:r>
              <w:rPr>
                <w:rFonts w:ascii="Segoe UI Emoji" w:hAnsi="Segoe UI Emoji" w:cs="Segoe UI Emoji"/>
              </w:rPr>
              <w:t>📝</w:t>
            </w:r>
            <w:r>
              <w:t xml:space="preserve"> Observacións:**</w:t>
            </w:r>
          </w:p>
        </w:tc>
        <w:tc>
          <w:tcPr>
            <w:tcW w:w="6741" w:type="dxa"/>
            <w:gridSpan w:val="4"/>
          </w:tcPr>
          <w:p w14:paraId="74E19A52" w14:textId="77777777" w:rsidR="006953E0" w:rsidRDefault="006953E0" w:rsidP="000B1986"/>
        </w:tc>
      </w:tr>
      <w:tr w:rsidR="006953E0" w14:paraId="2DFE80B9" w14:textId="77777777" w:rsidTr="006953E0">
        <w:tc>
          <w:tcPr>
            <w:tcW w:w="2002" w:type="dxa"/>
            <w:gridSpan w:val="2"/>
          </w:tcPr>
          <w:p w14:paraId="6B0713E2" w14:textId="77777777" w:rsidR="006953E0" w:rsidRPr="00C04448" w:rsidRDefault="006953E0" w:rsidP="000B1986">
            <w:pPr>
              <w:rPr>
                <w:lang w:val="es-ES"/>
              </w:rPr>
            </w:pPr>
          </w:p>
        </w:tc>
        <w:tc>
          <w:tcPr>
            <w:tcW w:w="1717" w:type="dxa"/>
          </w:tcPr>
          <w:p w14:paraId="0992A876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685" w:type="dxa"/>
          </w:tcPr>
          <w:p w14:paraId="5A5564F2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734" w:type="dxa"/>
          </w:tcPr>
          <w:p w14:paraId="190E8CF4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605" w:type="dxa"/>
          </w:tcPr>
          <w:p w14:paraId="5E423BD7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</w:tr>
      <w:tr w:rsidR="006953E0" w14:paraId="2673DFB8" w14:textId="77777777" w:rsidTr="006953E0">
        <w:tc>
          <w:tcPr>
            <w:tcW w:w="2002" w:type="dxa"/>
            <w:gridSpan w:val="2"/>
          </w:tcPr>
          <w:p w14:paraId="179CF5FA" w14:textId="77777777" w:rsidR="006953E0" w:rsidRDefault="006953E0" w:rsidP="000B1986">
            <w:r>
              <w:t>**</w:t>
            </w:r>
            <w:r>
              <w:rPr>
                <w:rFonts w:ascii="Segoe UI Emoji" w:hAnsi="Segoe UI Emoji" w:cs="Segoe UI Emoji"/>
              </w:rPr>
              <w:t>📝</w:t>
            </w:r>
            <w:r>
              <w:t xml:space="preserve"> Observacións:**</w:t>
            </w:r>
          </w:p>
        </w:tc>
        <w:tc>
          <w:tcPr>
            <w:tcW w:w="6741" w:type="dxa"/>
            <w:gridSpan w:val="4"/>
          </w:tcPr>
          <w:p w14:paraId="7B953735" w14:textId="77777777" w:rsidR="006953E0" w:rsidRDefault="006953E0" w:rsidP="000B1986"/>
        </w:tc>
      </w:tr>
      <w:tr w:rsidR="006953E0" w14:paraId="3EABD852" w14:textId="77777777" w:rsidTr="006953E0">
        <w:tc>
          <w:tcPr>
            <w:tcW w:w="2002" w:type="dxa"/>
            <w:gridSpan w:val="2"/>
          </w:tcPr>
          <w:p w14:paraId="465A6C3C" w14:textId="77777777" w:rsidR="006953E0" w:rsidRPr="00C04448" w:rsidRDefault="006953E0" w:rsidP="000B1986">
            <w:pPr>
              <w:rPr>
                <w:lang w:val="es-ES"/>
              </w:rPr>
            </w:pPr>
          </w:p>
        </w:tc>
        <w:tc>
          <w:tcPr>
            <w:tcW w:w="1717" w:type="dxa"/>
          </w:tcPr>
          <w:p w14:paraId="15F72433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685" w:type="dxa"/>
          </w:tcPr>
          <w:p w14:paraId="4534694E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734" w:type="dxa"/>
          </w:tcPr>
          <w:p w14:paraId="06B8B8B2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605" w:type="dxa"/>
          </w:tcPr>
          <w:p w14:paraId="77923298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</w:tr>
      <w:tr w:rsidR="006953E0" w14:paraId="1F4C5EC9" w14:textId="77777777" w:rsidTr="006953E0">
        <w:tc>
          <w:tcPr>
            <w:tcW w:w="2002" w:type="dxa"/>
            <w:gridSpan w:val="2"/>
          </w:tcPr>
          <w:p w14:paraId="6196993B" w14:textId="77777777" w:rsidR="006953E0" w:rsidRDefault="006953E0" w:rsidP="000B1986">
            <w:r>
              <w:t>**</w:t>
            </w:r>
            <w:r>
              <w:rPr>
                <w:rFonts w:ascii="Segoe UI Emoji" w:hAnsi="Segoe UI Emoji" w:cs="Segoe UI Emoji"/>
              </w:rPr>
              <w:t>📝</w:t>
            </w:r>
            <w:r>
              <w:t xml:space="preserve"> Observacións:**</w:t>
            </w:r>
          </w:p>
        </w:tc>
        <w:tc>
          <w:tcPr>
            <w:tcW w:w="6741" w:type="dxa"/>
            <w:gridSpan w:val="4"/>
          </w:tcPr>
          <w:p w14:paraId="6981454C" w14:textId="77777777" w:rsidR="006953E0" w:rsidRDefault="006953E0" w:rsidP="000B1986"/>
        </w:tc>
      </w:tr>
      <w:tr w:rsidR="006953E0" w14:paraId="4BFE76CD" w14:textId="77777777" w:rsidTr="006953E0">
        <w:tc>
          <w:tcPr>
            <w:tcW w:w="2002" w:type="dxa"/>
            <w:gridSpan w:val="2"/>
          </w:tcPr>
          <w:p w14:paraId="4FDD0741" w14:textId="77777777" w:rsidR="006953E0" w:rsidRPr="00C04448" w:rsidRDefault="006953E0" w:rsidP="000B1986">
            <w:pPr>
              <w:rPr>
                <w:lang w:val="es-ES"/>
              </w:rPr>
            </w:pPr>
          </w:p>
        </w:tc>
        <w:tc>
          <w:tcPr>
            <w:tcW w:w="1717" w:type="dxa"/>
          </w:tcPr>
          <w:p w14:paraId="6D6C3854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685" w:type="dxa"/>
          </w:tcPr>
          <w:p w14:paraId="6BB9E80C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734" w:type="dxa"/>
          </w:tcPr>
          <w:p w14:paraId="5608062D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605" w:type="dxa"/>
          </w:tcPr>
          <w:p w14:paraId="0CE1C2E5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</w:tr>
      <w:tr w:rsidR="006953E0" w14:paraId="35BF67A7" w14:textId="77777777" w:rsidTr="006953E0">
        <w:tc>
          <w:tcPr>
            <w:tcW w:w="2002" w:type="dxa"/>
            <w:gridSpan w:val="2"/>
          </w:tcPr>
          <w:p w14:paraId="7C20655E" w14:textId="77777777" w:rsidR="006953E0" w:rsidRDefault="006953E0" w:rsidP="000B1986">
            <w:r>
              <w:t>**</w:t>
            </w:r>
            <w:r>
              <w:rPr>
                <w:rFonts w:ascii="Segoe UI Emoji" w:hAnsi="Segoe UI Emoji" w:cs="Segoe UI Emoji"/>
              </w:rPr>
              <w:t>📝</w:t>
            </w:r>
            <w:r>
              <w:t xml:space="preserve"> Observacións:**</w:t>
            </w:r>
          </w:p>
        </w:tc>
        <w:tc>
          <w:tcPr>
            <w:tcW w:w="6741" w:type="dxa"/>
            <w:gridSpan w:val="4"/>
          </w:tcPr>
          <w:p w14:paraId="01DDD19F" w14:textId="77777777" w:rsidR="006953E0" w:rsidRDefault="006953E0" w:rsidP="000B1986"/>
        </w:tc>
      </w:tr>
      <w:tr w:rsidR="006953E0" w14:paraId="1535684D" w14:textId="77777777" w:rsidTr="006953E0">
        <w:tc>
          <w:tcPr>
            <w:tcW w:w="2002" w:type="dxa"/>
            <w:gridSpan w:val="2"/>
          </w:tcPr>
          <w:p w14:paraId="0AF82F91" w14:textId="77777777" w:rsidR="006953E0" w:rsidRPr="00C04448" w:rsidRDefault="006953E0" w:rsidP="000B1986">
            <w:pPr>
              <w:rPr>
                <w:lang w:val="es-ES"/>
              </w:rPr>
            </w:pPr>
          </w:p>
        </w:tc>
        <w:tc>
          <w:tcPr>
            <w:tcW w:w="1717" w:type="dxa"/>
          </w:tcPr>
          <w:p w14:paraId="6E457323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685" w:type="dxa"/>
          </w:tcPr>
          <w:p w14:paraId="795EFF05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734" w:type="dxa"/>
          </w:tcPr>
          <w:p w14:paraId="4C6A6604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605" w:type="dxa"/>
          </w:tcPr>
          <w:p w14:paraId="28D88364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</w:tr>
      <w:tr w:rsidR="006953E0" w14:paraId="25929843" w14:textId="77777777" w:rsidTr="006953E0">
        <w:tc>
          <w:tcPr>
            <w:tcW w:w="2002" w:type="dxa"/>
            <w:gridSpan w:val="2"/>
          </w:tcPr>
          <w:p w14:paraId="3CEF04B3" w14:textId="77777777" w:rsidR="006953E0" w:rsidRDefault="006953E0" w:rsidP="000B1986">
            <w:r>
              <w:lastRenderedPageBreak/>
              <w:t>**</w:t>
            </w:r>
            <w:r>
              <w:rPr>
                <w:rFonts w:ascii="Segoe UI Emoji" w:hAnsi="Segoe UI Emoji" w:cs="Segoe UI Emoji"/>
              </w:rPr>
              <w:t>📝</w:t>
            </w:r>
            <w:r>
              <w:t xml:space="preserve"> Observacións:**</w:t>
            </w:r>
          </w:p>
        </w:tc>
        <w:tc>
          <w:tcPr>
            <w:tcW w:w="6741" w:type="dxa"/>
            <w:gridSpan w:val="4"/>
          </w:tcPr>
          <w:p w14:paraId="38941FBE" w14:textId="77777777" w:rsidR="006953E0" w:rsidRDefault="006953E0" w:rsidP="000B1986"/>
        </w:tc>
      </w:tr>
      <w:tr w:rsidR="006953E0" w14:paraId="4B503FEB" w14:textId="77777777" w:rsidTr="006953E0">
        <w:tc>
          <w:tcPr>
            <w:tcW w:w="2002" w:type="dxa"/>
            <w:gridSpan w:val="2"/>
          </w:tcPr>
          <w:p w14:paraId="03E80CD3" w14:textId="77777777" w:rsidR="006953E0" w:rsidRPr="00C04448" w:rsidRDefault="006953E0" w:rsidP="000B1986">
            <w:pPr>
              <w:rPr>
                <w:lang w:val="es-ES"/>
              </w:rPr>
            </w:pPr>
          </w:p>
        </w:tc>
        <w:tc>
          <w:tcPr>
            <w:tcW w:w="1717" w:type="dxa"/>
          </w:tcPr>
          <w:p w14:paraId="78409CE4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685" w:type="dxa"/>
          </w:tcPr>
          <w:p w14:paraId="61CFD767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734" w:type="dxa"/>
          </w:tcPr>
          <w:p w14:paraId="7D877EEE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605" w:type="dxa"/>
          </w:tcPr>
          <w:p w14:paraId="521D5B9C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</w:tr>
      <w:tr w:rsidR="006953E0" w14:paraId="1CFDE935" w14:textId="77777777" w:rsidTr="006953E0">
        <w:tc>
          <w:tcPr>
            <w:tcW w:w="2002" w:type="dxa"/>
            <w:gridSpan w:val="2"/>
          </w:tcPr>
          <w:p w14:paraId="60B108D0" w14:textId="77777777" w:rsidR="006953E0" w:rsidRDefault="006953E0" w:rsidP="000B1986">
            <w:r>
              <w:t>**</w:t>
            </w:r>
            <w:r>
              <w:rPr>
                <w:rFonts w:ascii="Segoe UI Emoji" w:hAnsi="Segoe UI Emoji" w:cs="Segoe UI Emoji"/>
              </w:rPr>
              <w:t>📝</w:t>
            </w:r>
            <w:r>
              <w:t xml:space="preserve"> Observacións:**</w:t>
            </w:r>
          </w:p>
        </w:tc>
        <w:tc>
          <w:tcPr>
            <w:tcW w:w="6741" w:type="dxa"/>
            <w:gridSpan w:val="4"/>
          </w:tcPr>
          <w:p w14:paraId="02AC09BA" w14:textId="77777777" w:rsidR="006953E0" w:rsidRDefault="006953E0" w:rsidP="000B1986"/>
        </w:tc>
      </w:tr>
      <w:tr w:rsidR="006953E0" w14:paraId="1AD50B13" w14:textId="77777777" w:rsidTr="006953E0">
        <w:tc>
          <w:tcPr>
            <w:tcW w:w="2002" w:type="dxa"/>
            <w:gridSpan w:val="2"/>
          </w:tcPr>
          <w:p w14:paraId="53E8586B" w14:textId="77777777" w:rsidR="006953E0" w:rsidRPr="00C04448" w:rsidRDefault="006953E0" w:rsidP="000B1986">
            <w:pPr>
              <w:rPr>
                <w:lang w:val="es-ES"/>
              </w:rPr>
            </w:pPr>
          </w:p>
        </w:tc>
        <w:tc>
          <w:tcPr>
            <w:tcW w:w="1717" w:type="dxa"/>
          </w:tcPr>
          <w:p w14:paraId="1394DA43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685" w:type="dxa"/>
          </w:tcPr>
          <w:p w14:paraId="50860A90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734" w:type="dxa"/>
          </w:tcPr>
          <w:p w14:paraId="4150286E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605" w:type="dxa"/>
          </w:tcPr>
          <w:p w14:paraId="3B2BCFF0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</w:tr>
      <w:tr w:rsidR="006953E0" w14:paraId="23463AE0" w14:textId="77777777" w:rsidTr="006953E0">
        <w:tc>
          <w:tcPr>
            <w:tcW w:w="2002" w:type="dxa"/>
            <w:gridSpan w:val="2"/>
          </w:tcPr>
          <w:p w14:paraId="7A16860E" w14:textId="77777777" w:rsidR="006953E0" w:rsidRDefault="006953E0" w:rsidP="000B1986">
            <w:r>
              <w:t>**</w:t>
            </w:r>
            <w:r>
              <w:rPr>
                <w:rFonts w:ascii="Segoe UI Emoji" w:hAnsi="Segoe UI Emoji" w:cs="Segoe UI Emoji"/>
              </w:rPr>
              <w:t>📝</w:t>
            </w:r>
            <w:r>
              <w:t xml:space="preserve"> Observacións:**</w:t>
            </w:r>
          </w:p>
        </w:tc>
        <w:tc>
          <w:tcPr>
            <w:tcW w:w="6741" w:type="dxa"/>
            <w:gridSpan w:val="4"/>
          </w:tcPr>
          <w:p w14:paraId="4D21C317" w14:textId="77777777" w:rsidR="006953E0" w:rsidRDefault="006953E0" w:rsidP="000B1986"/>
        </w:tc>
      </w:tr>
      <w:tr w:rsidR="006953E0" w14:paraId="28DC48F1" w14:textId="77777777" w:rsidTr="006953E0">
        <w:tc>
          <w:tcPr>
            <w:tcW w:w="2002" w:type="dxa"/>
            <w:gridSpan w:val="2"/>
          </w:tcPr>
          <w:p w14:paraId="584D5DF8" w14:textId="77777777" w:rsidR="006953E0" w:rsidRPr="00C04448" w:rsidRDefault="006953E0" w:rsidP="000B1986">
            <w:pPr>
              <w:rPr>
                <w:lang w:val="es-ES"/>
              </w:rPr>
            </w:pPr>
          </w:p>
        </w:tc>
        <w:tc>
          <w:tcPr>
            <w:tcW w:w="1717" w:type="dxa"/>
          </w:tcPr>
          <w:p w14:paraId="2B1ACE95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685" w:type="dxa"/>
          </w:tcPr>
          <w:p w14:paraId="3E73FBA7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734" w:type="dxa"/>
          </w:tcPr>
          <w:p w14:paraId="028A0120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605" w:type="dxa"/>
          </w:tcPr>
          <w:p w14:paraId="0359D8BC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</w:tr>
      <w:tr w:rsidR="006953E0" w14:paraId="0AE22581" w14:textId="77777777" w:rsidTr="006953E0">
        <w:tc>
          <w:tcPr>
            <w:tcW w:w="2002" w:type="dxa"/>
            <w:gridSpan w:val="2"/>
          </w:tcPr>
          <w:p w14:paraId="25E70934" w14:textId="77777777" w:rsidR="006953E0" w:rsidRDefault="006953E0" w:rsidP="000B1986">
            <w:r>
              <w:t>**</w:t>
            </w:r>
            <w:r>
              <w:rPr>
                <w:rFonts w:ascii="Segoe UI Emoji" w:hAnsi="Segoe UI Emoji" w:cs="Segoe UI Emoji"/>
              </w:rPr>
              <w:t>📝</w:t>
            </w:r>
            <w:r>
              <w:t xml:space="preserve"> Observacións:**</w:t>
            </w:r>
          </w:p>
        </w:tc>
        <w:tc>
          <w:tcPr>
            <w:tcW w:w="6741" w:type="dxa"/>
            <w:gridSpan w:val="4"/>
          </w:tcPr>
          <w:p w14:paraId="2B58DB4F" w14:textId="77777777" w:rsidR="006953E0" w:rsidRDefault="006953E0" w:rsidP="000B1986"/>
        </w:tc>
      </w:tr>
      <w:tr w:rsidR="006953E0" w14:paraId="2EB5BBFF" w14:textId="77777777" w:rsidTr="006953E0">
        <w:tc>
          <w:tcPr>
            <w:tcW w:w="2002" w:type="dxa"/>
            <w:gridSpan w:val="2"/>
          </w:tcPr>
          <w:p w14:paraId="20C57FBF" w14:textId="77777777" w:rsidR="006953E0" w:rsidRPr="00C04448" w:rsidRDefault="006953E0" w:rsidP="000B1986">
            <w:pPr>
              <w:rPr>
                <w:lang w:val="es-ES"/>
              </w:rPr>
            </w:pPr>
          </w:p>
        </w:tc>
        <w:tc>
          <w:tcPr>
            <w:tcW w:w="1717" w:type="dxa"/>
          </w:tcPr>
          <w:p w14:paraId="53C29538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685" w:type="dxa"/>
          </w:tcPr>
          <w:p w14:paraId="6AE36AD5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734" w:type="dxa"/>
          </w:tcPr>
          <w:p w14:paraId="31865BAD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605" w:type="dxa"/>
          </w:tcPr>
          <w:p w14:paraId="0A77BDB7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</w:tr>
      <w:tr w:rsidR="006953E0" w14:paraId="28165D4F" w14:textId="77777777" w:rsidTr="006953E0">
        <w:tc>
          <w:tcPr>
            <w:tcW w:w="2002" w:type="dxa"/>
            <w:gridSpan w:val="2"/>
          </w:tcPr>
          <w:p w14:paraId="0CF9E70D" w14:textId="77777777" w:rsidR="006953E0" w:rsidRDefault="006953E0" w:rsidP="000B1986">
            <w:r>
              <w:t>**</w:t>
            </w:r>
            <w:r>
              <w:rPr>
                <w:rFonts w:ascii="Segoe UI Emoji" w:hAnsi="Segoe UI Emoji" w:cs="Segoe UI Emoji"/>
              </w:rPr>
              <w:t>📝</w:t>
            </w:r>
            <w:r>
              <w:t xml:space="preserve"> Observacións:**</w:t>
            </w:r>
          </w:p>
        </w:tc>
        <w:tc>
          <w:tcPr>
            <w:tcW w:w="6741" w:type="dxa"/>
            <w:gridSpan w:val="4"/>
          </w:tcPr>
          <w:p w14:paraId="6A21A726" w14:textId="77777777" w:rsidR="006953E0" w:rsidRDefault="006953E0" w:rsidP="000B1986"/>
        </w:tc>
      </w:tr>
      <w:tr w:rsidR="006953E0" w14:paraId="09837828" w14:textId="77777777" w:rsidTr="006953E0">
        <w:tc>
          <w:tcPr>
            <w:tcW w:w="2002" w:type="dxa"/>
            <w:gridSpan w:val="2"/>
          </w:tcPr>
          <w:p w14:paraId="7D0666E1" w14:textId="77777777" w:rsidR="006953E0" w:rsidRPr="00C04448" w:rsidRDefault="006953E0" w:rsidP="000B1986">
            <w:pPr>
              <w:rPr>
                <w:lang w:val="es-ES"/>
              </w:rPr>
            </w:pPr>
          </w:p>
        </w:tc>
        <w:tc>
          <w:tcPr>
            <w:tcW w:w="1717" w:type="dxa"/>
          </w:tcPr>
          <w:p w14:paraId="79A5B501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685" w:type="dxa"/>
          </w:tcPr>
          <w:p w14:paraId="651DDD86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734" w:type="dxa"/>
          </w:tcPr>
          <w:p w14:paraId="45C848C1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605" w:type="dxa"/>
          </w:tcPr>
          <w:p w14:paraId="2F9BDD3F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</w:tr>
      <w:tr w:rsidR="006953E0" w14:paraId="0DC3239E" w14:textId="77777777" w:rsidTr="006953E0">
        <w:tc>
          <w:tcPr>
            <w:tcW w:w="2002" w:type="dxa"/>
            <w:gridSpan w:val="2"/>
          </w:tcPr>
          <w:p w14:paraId="13A547D6" w14:textId="77777777" w:rsidR="006953E0" w:rsidRDefault="006953E0" w:rsidP="000B1986">
            <w:r>
              <w:t>**</w:t>
            </w:r>
            <w:r>
              <w:rPr>
                <w:rFonts w:ascii="Segoe UI Emoji" w:hAnsi="Segoe UI Emoji" w:cs="Segoe UI Emoji"/>
              </w:rPr>
              <w:t>📝</w:t>
            </w:r>
            <w:r>
              <w:t xml:space="preserve"> Observacións:**</w:t>
            </w:r>
          </w:p>
        </w:tc>
        <w:tc>
          <w:tcPr>
            <w:tcW w:w="6741" w:type="dxa"/>
            <w:gridSpan w:val="4"/>
          </w:tcPr>
          <w:p w14:paraId="46C1A426" w14:textId="77777777" w:rsidR="006953E0" w:rsidRDefault="006953E0" w:rsidP="000B1986"/>
        </w:tc>
      </w:tr>
      <w:tr w:rsidR="006953E0" w14:paraId="759BF79E" w14:textId="77777777" w:rsidTr="006953E0">
        <w:tc>
          <w:tcPr>
            <w:tcW w:w="2002" w:type="dxa"/>
            <w:gridSpan w:val="2"/>
          </w:tcPr>
          <w:p w14:paraId="123A27C3" w14:textId="77777777" w:rsidR="006953E0" w:rsidRPr="00C04448" w:rsidRDefault="006953E0" w:rsidP="000B1986">
            <w:pPr>
              <w:rPr>
                <w:lang w:val="es-ES"/>
              </w:rPr>
            </w:pPr>
          </w:p>
        </w:tc>
        <w:tc>
          <w:tcPr>
            <w:tcW w:w="1717" w:type="dxa"/>
          </w:tcPr>
          <w:p w14:paraId="5C1422A1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685" w:type="dxa"/>
          </w:tcPr>
          <w:p w14:paraId="0B815C93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734" w:type="dxa"/>
          </w:tcPr>
          <w:p w14:paraId="7CC91DF5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605" w:type="dxa"/>
          </w:tcPr>
          <w:p w14:paraId="4A8F46CD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</w:tr>
      <w:tr w:rsidR="006953E0" w14:paraId="05D92576" w14:textId="77777777" w:rsidTr="006953E0">
        <w:tc>
          <w:tcPr>
            <w:tcW w:w="2002" w:type="dxa"/>
            <w:gridSpan w:val="2"/>
          </w:tcPr>
          <w:p w14:paraId="7B775DBC" w14:textId="77777777" w:rsidR="006953E0" w:rsidRDefault="006953E0" w:rsidP="000B1986">
            <w:r>
              <w:t>**</w:t>
            </w:r>
            <w:r>
              <w:rPr>
                <w:rFonts w:ascii="Segoe UI Emoji" w:hAnsi="Segoe UI Emoji" w:cs="Segoe UI Emoji"/>
              </w:rPr>
              <w:t>📝</w:t>
            </w:r>
            <w:r>
              <w:t xml:space="preserve"> Observacións:**</w:t>
            </w:r>
          </w:p>
        </w:tc>
        <w:tc>
          <w:tcPr>
            <w:tcW w:w="6741" w:type="dxa"/>
            <w:gridSpan w:val="4"/>
          </w:tcPr>
          <w:p w14:paraId="2D53E085" w14:textId="77777777" w:rsidR="006953E0" w:rsidRDefault="006953E0" w:rsidP="000B1986"/>
        </w:tc>
      </w:tr>
      <w:tr w:rsidR="006953E0" w14:paraId="0E1828B0" w14:textId="77777777" w:rsidTr="006953E0">
        <w:tc>
          <w:tcPr>
            <w:tcW w:w="2002" w:type="dxa"/>
            <w:gridSpan w:val="2"/>
          </w:tcPr>
          <w:p w14:paraId="767EDCDB" w14:textId="77777777" w:rsidR="006953E0" w:rsidRPr="00C04448" w:rsidRDefault="006953E0" w:rsidP="000B1986">
            <w:pPr>
              <w:rPr>
                <w:lang w:val="es-ES"/>
              </w:rPr>
            </w:pPr>
          </w:p>
        </w:tc>
        <w:tc>
          <w:tcPr>
            <w:tcW w:w="1717" w:type="dxa"/>
          </w:tcPr>
          <w:p w14:paraId="7BEBB836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685" w:type="dxa"/>
          </w:tcPr>
          <w:p w14:paraId="1D06FD29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734" w:type="dxa"/>
          </w:tcPr>
          <w:p w14:paraId="302AC604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605" w:type="dxa"/>
          </w:tcPr>
          <w:p w14:paraId="73FB632A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</w:tr>
      <w:tr w:rsidR="006953E0" w14:paraId="5F8F5C0B" w14:textId="77777777" w:rsidTr="006953E0">
        <w:tc>
          <w:tcPr>
            <w:tcW w:w="2002" w:type="dxa"/>
            <w:gridSpan w:val="2"/>
          </w:tcPr>
          <w:p w14:paraId="4FDDA71A" w14:textId="77777777" w:rsidR="006953E0" w:rsidRDefault="006953E0" w:rsidP="000B1986">
            <w:r>
              <w:t>**</w:t>
            </w:r>
            <w:r>
              <w:rPr>
                <w:rFonts w:ascii="Segoe UI Emoji" w:hAnsi="Segoe UI Emoji" w:cs="Segoe UI Emoji"/>
              </w:rPr>
              <w:t>📝</w:t>
            </w:r>
            <w:r>
              <w:t xml:space="preserve"> Observacións:**</w:t>
            </w:r>
          </w:p>
        </w:tc>
        <w:tc>
          <w:tcPr>
            <w:tcW w:w="6741" w:type="dxa"/>
            <w:gridSpan w:val="4"/>
          </w:tcPr>
          <w:p w14:paraId="05606F02" w14:textId="77777777" w:rsidR="006953E0" w:rsidRDefault="006953E0" w:rsidP="000B1986"/>
        </w:tc>
      </w:tr>
      <w:tr w:rsidR="006953E0" w14:paraId="5A00FA8C" w14:textId="77777777" w:rsidTr="006953E0">
        <w:tc>
          <w:tcPr>
            <w:tcW w:w="2002" w:type="dxa"/>
            <w:gridSpan w:val="2"/>
          </w:tcPr>
          <w:p w14:paraId="19CAF44E" w14:textId="77777777" w:rsidR="006953E0" w:rsidRPr="00C04448" w:rsidRDefault="006953E0" w:rsidP="000B1986">
            <w:pPr>
              <w:rPr>
                <w:lang w:val="es-ES"/>
              </w:rPr>
            </w:pPr>
          </w:p>
        </w:tc>
        <w:tc>
          <w:tcPr>
            <w:tcW w:w="1717" w:type="dxa"/>
          </w:tcPr>
          <w:p w14:paraId="1A0B13CE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685" w:type="dxa"/>
          </w:tcPr>
          <w:p w14:paraId="3603738B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734" w:type="dxa"/>
          </w:tcPr>
          <w:p w14:paraId="3D746DB1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605" w:type="dxa"/>
          </w:tcPr>
          <w:p w14:paraId="36A1031B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</w:tr>
      <w:tr w:rsidR="006953E0" w14:paraId="060D153E" w14:textId="77777777" w:rsidTr="006953E0">
        <w:tc>
          <w:tcPr>
            <w:tcW w:w="2002" w:type="dxa"/>
            <w:gridSpan w:val="2"/>
          </w:tcPr>
          <w:p w14:paraId="7298C198" w14:textId="77777777" w:rsidR="006953E0" w:rsidRDefault="006953E0" w:rsidP="000B1986">
            <w:r>
              <w:t>**</w:t>
            </w:r>
            <w:r>
              <w:rPr>
                <w:rFonts w:ascii="Segoe UI Emoji" w:hAnsi="Segoe UI Emoji" w:cs="Segoe UI Emoji"/>
              </w:rPr>
              <w:t>📝</w:t>
            </w:r>
            <w:r>
              <w:t xml:space="preserve"> Observacións:**</w:t>
            </w:r>
          </w:p>
        </w:tc>
        <w:tc>
          <w:tcPr>
            <w:tcW w:w="6741" w:type="dxa"/>
            <w:gridSpan w:val="4"/>
          </w:tcPr>
          <w:p w14:paraId="6947E445" w14:textId="77777777" w:rsidR="006953E0" w:rsidRDefault="006953E0" w:rsidP="000B1986"/>
        </w:tc>
      </w:tr>
      <w:tr w:rsidR="006953E0" w14:paraId="1348A494" w14:textId="77777777" w:rsidTr="006953E0">
        <w:tc>
          <w:tcPr>
            <w:tcW w:w="2002" w:type="dxa"/>
            <w:gridSpan w:val="2"/>
          </w:tcPr>
          <w:p w14:paraId="3EF4ADC3" w14:textId="77777777" w:rsidR="006953E0" w:rsidRPr="00C04448" w:rsidRDefault="006953E0" w:rsidP="000B1986">
            <w:pPr>
              <w:rPr>
                <w:lang w:val="es-ES"/>
              </w:rPr>
            </w:pPr>
          </w:p>
        </w:tc>
        <w:tc>
          <w:tcPr>
            <w:tcW w:w="1717" w:type="dxa"/>
          </w:tcPr>
          <w:p w14:paraId="4BBADB32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685" w:type="dxa"/>
          </w:tcPr>
          <w:p w14:paraId="5A77E055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734" w:type="dxa"/>
          </w:tcPr>
          <w:p w14:paraId="43E60E8C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605" w:type="dxa"/>
          </w:tcPr>
          <w:p w14:paraId="6BC8D963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</w:tr>
      <w:tr w:rsidR="006953E0" w14:paraId="60CE037C" w14:textId="77777777" w:rsidTr="006953E0">
        <w:tc>
          <w:tcPr>
            <w:tcW w:w="2002" w:type="dxa"/>
            <w:gridSpan w:val="2"/>
          </w:tcPr>
          <w:p w14:paraId="64DE6DBF" w14:textId="77777777" w:rsidR="006953E0" w:rsidRDefault="006953E0" w:rsidP="000B1986">
            <w:r>
              <w:t>**</w:t>
            </w:r>
            <w:r>
              <w:rPr>
                <w:rFonts w:ascii="Segoe UI Emoji" w:hAnsi="Segoe UI Emoji" w:cs="Segoe UI Emoji"/>
              </w:rPr>
              <w:t>📝</w:t>
            </w:r>
            <w:r>
              <w:t xml:space="preserve"> Observacións:**</w:t>
            </w:r>
          </w:p>
        </w:tc>
        <w:tc>
          <w:tcPr>
            <w:tcW w:w="6741" w:type="dxa"/>
            <w:gridSpan w:val="4"/>
          </w:tcPr>
          <w:p w14:paraId="44252A21" w14:textId="77777777" w:rsidR="006953E0" w:rsidRDefault="006953E0" w:rsidP="000B1986"/>
        </w:tc>
      </w:tr>
      <w:tr w:rsidR="006953E0" w14:paraId="2DAFE06B" w14:textId="77777777" w:rsidTr="006953E0">
        <w:tc>
          <w:tcPr>
            <w:tcW w:w="2002" w:type="dxa"/>
            <w:gridSpan w:val="2"/>
          </w:tcPr>
          <w:p w14:paraId="5A68A188" w14:textId="77777777" w:rsidR="006953E0" w:rsidRPr="00C04448" w:rsidRDefault="006953E0" w:rsidP="000B1986">
            <w:pPr>
              <w:rPr>
                <w:lang w:val="es-ES"/>
              </w:rPr>
            </w:pPr>
          </w:p>
        </w:tc>
        <w:tc>
          <w:tcPr>
            <w:tcW w:w="1717" w:type="dxa"/>
          </w:tcPr>
          <w:p w14:paraId="7B09D76A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685" w:type="dxa"/>
          </w:tcPr>
          <w:p w14:paraId="4399E4C2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734" w:type="dxa"/>
          </w:tcPr>
          <w:p w14:paraId="01E9CC02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605" w:type="dxa"/>
          </w:tcPr>
          <w:p w14:paraId="014420ED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</w:tr>
      <w:tr w:rsidR="006953E0" w14:paraId="68301120" w14:textId="77777777" w:rsidTr="006953E0">
        <w:tc>
          <w:tcPr>
            <w:tcW w:w="2002" w:type="dxa"/>
            <w:gridSpan w:val="2"/>
          </w:tcPr>
          <w:p w14:paraId="4F413BCF" w14:textId="77777777" w:rsidR="006953E0" w:rsidRDefault="006953E0" w:rsidP="000B1986">
            <w:r>
              <w:t>**</w:t>
            </w:r>
            <w:r>
              <w:rPr>
                <w:rFonts w:ascii="Segoe UI Emoji" w:hAnsi="Segoe UI Emoji" w:cs="Segoe UI Emoji"/>
              </w:rPr>
              <w:t>📝</w:t>
            </w:r>
            <w:r>
              <w:t xml:space="preserve"> Observacións:**</w:t>
            </w:r>
          </w:p>
        </w:tc>
        <w:tc>
          <w:tcPr>
            <w:tcW w:w="6741" w:type="dxa"/>
            <w:gridSpan w:val="4"/>
          </w:tcPr>
          <w:p w14:paraId="14A0642F" w14:textId="77777777" w:rsidR="006953E0" w:rsidRDefault="006953E0" w:rsidP="000B1986"/>
        </w:tc>
      </w:tr>
      <w:tr w:rsidR="006953E0" w14:paraId="444E2515" w14:textId="77777777" w:rsidTr="006953E0">
        <w:tc>
          <w:tcPr>
            <w:tcW w:w="2002" w:type="dxa"/>
            <w:gridSpan w:val="2"/>
          </w:tcPr>
          <w:p w14:paraId="170DDF5B" w14:textId="77777777" w:rsidR="006953E0" w:rsidRPr="00C04448" w:rsidRDefault="006953E0" w:rsidP="000B1986">
            <w:pPr>
              <w:rPr>
                <w:lang w:val="es-ES"/>
              </w:rPr>
            </w:pPr>
          </w:p>
        </w:tc>
        <w:tc>
          <w:tcPr>
            <w:tcW w:w="1717" w:type="dxa"/>
          </w:tcPr>
          <w:p w14:paraId="0A3E5AA9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685" w:type="dxa"/>
          </w:tcPr>
          <w:p w14:paraId="1528CC81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734" w:type="dxa"/>
          </w:tcPr>
          <w:p w14:paraId="593A32CD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605" w:type="dxa"/>
          </w:tcPr>
          <w:p w14:paraId="28BBB652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</w:tr>
      <w:tr w:rsidR="006953E0" w14:paraId="0A19EE7F" w14:textId="77777777" w:rsidTr="006953E0">
        <w:tc>
          <w:tcPr>
            <w:tcW w:w="2002" w:type="dxa"/>
            <w:gridSpan w:val="2"/>
          </w:tcPr>
          <w:p w14:paraId="04F16070" w14:textId="77777777" w:rsidR="006953E0" w:rsidRDefault="006953E0" w:rsidP="000B1986">
            <w:r>
              <w:lastRenderedPageBreak/>
              <w:t>**</w:t>
            </w:r>
            <w:r>
              <w:rPr>
                <w:rFonts w:ascii="Segoe UI Emoji" w:hAnsi="Segoe UI Emoji" w:cs="Segoe UI Emoji"/>
              </w:rPr>
              <w:t>📝</w:t>
            </w:r>
            <w:r>
              <w:t xml:space="preserve"> Observacións:**</w:t>
            </w:r>
          </w:p>
        </w:tc>
        <w:tc>
          <w:tcPr>
            <w:tcW w:w="6741" w:type="dxa"/>
            <w:gridSpan w:val="4"/>
          </w:tcPr>
          <w:p w14:paraId="3B0D58F1" w14:textId="77777777" w:rsidR="006953E0" w:rsidRDefault="006953E0" w:rsidP="000B1986"/>
        </w:tc>
      </w:tr>
      <w:tr w:rsidR="006953E0" w14:paraId="04D7A750" w14:textId="77777777" w:rsidTr="006953E0">
        <w:tc>
          <w:tcPr>
            <w:tcW w:w="2002" w:type="dxa"/>
            <w:gridSpan w:val="2"/>
          </w:tcPr>
          <w:p w14:paraId="1FDF228E" w14:textId="77777777" w:rsidR="006953E0" w:rsidRPr="00C04448" w:rsidRDefault="006953E0" w:rsidP="000B1986">
            <w:pPr>
              <w:rPr>
                <w:lang w:val="es-ES"/>
              </w:rPr>
            </w:pPr>
          </w:p>
        </w:tc>
        <w:tc>
          <w:tcPr>
            <w:tcW w:w="1717" w:type="dxa"/>
          </w:tcPr>
          <w:p w14:paraId="4E3D5FB3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685" w:type="dxa"/>
          </w:tcPr>
          <w:p w14:paraId="238D461F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734" w:type="dxa"/>
          </w:tcPr>
          <w:p w14:paraId="7DC7E2E8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605" w:type="dxa"/>
          </w:tcPr>
          <w:p w14:paraId="7858E1B4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</w:tr>
      <w:tr w:rsidR="006953E0" w14:paraId="61C90D18" w14:textId="77777777" w:rsidTr="006953E0">
        <w:tc>
          <w:tcPr>
            <w:tcW w:w="2002" w:type="dxa"/>
            <w:gridSpan w:val="2"/>
          </w:tcPr>
          <w:p w14:paraId="603A5159" w14:textId="77777777" w:rsidR="006953E0" w:rsidRDefault="006953E0" w:rsidP="000B1986">
            <w:r>
              <w:t>**</w:t>
            </w:r>
            <w:r>
              <w:rPr>
                <w:rFonts w:ascii="Segoe UI Emoji" w:hAnsi="Segoe UI Emoji" w:cs="Segoe UI Emoji"/>
              </w:rPr>
              <w:t>📝</w:t>
            </w:r>
            <w:r>
              <w:t xml:space="preserve"> Observacións:**</w:t>
            </w:r>
          </w:p>
        </w:tc>
        <w:tc>
          <w:tcPr>
            <w:tcW w:w="6741" w:type="dxa"/>
            <w:gridSpan w:val="4"/>
          </w:tcPr>
          <w:p w14:paraId="384FA065" w14:textId="77777777" w:rsidR="006953E0" w:rsidRDefault="006953E0" w:rsidP="000B1986"/>
        </w:tc>
      </w:tr>
      <w:tr w:rsidR="006953E0" w14:paraId="4AE701E9" w14:textId="77777777" w:rsidTr="006953E0">
        <w:tc>
          <w:tcPr>
            <w:tcW w:w="2002" w:type="dxa"/>
            <w:gridSpan w:val="2"/>
          </w:tcPr>
          <w:p w14:paraId="790839B7" w14:textId="77777777" w:rsidR="006953E0" w:rsidRPr="00C04448" w:rsidRDefault="006953E0" w:rsidP="000B1986">
            <w:pPr>
              <w:rPr>
                <w:lang w:val="es-ES"/>
              </w:rPr>
            </w:pPr>
          </w:p>
        </w:tc>
        <w:tc>
          <w:tcPr>
            <w:tcW w:w="1717" w:type="dxa"/>
          </w:tcPr>
          <w:p w14:paraId="4B9B262E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685" w:type="dxa"/>
          </w:tcPr>
          <w:p w14:paraId="1A148090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734" w:type="dxa"/>
          </w:tcPr>
          <w:p w14:paraId="1F94E397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605" w:type="dxa"/>
          </w:tcPr>
          <w:p w14:paraId="2DEBD214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</w:tr>
      <w:tr w:rsidR="006953E0" w14:paraId="5E50394D" w14:textId="77777777" w:rsidTr="006953E0">
        <w:tc>
          <w:tcPr>
            <w:tcW w:w="2002" w:type="dxa"/>
            <w:gridSpan w:val="2"/>
          </w:tcPr>
          <w:p w14:paraId="1B412DC6" w14:textId="77777777" w:rsidR="006953E0" w:rsidRDefault="006953E0" w:rsidP="000B1986">
            <w:r>
              <w:t>**</w:t>
            </w:r>
            <w:r>
              <w:rPr>
                <w:rFonts w:ascii="Segoe UI Emoji" w:hAnsi="Segoe UI Emoji" w:cs="Segoe UI Emoji"/>
              </w:rPr>
              <w:t>📝</w:t>
            </w:r>
            <w:r>
              <w:t xml:space="preserve"> Observacións:**</w:t>
            </w:r>
          </w:p>
        </w:tc>
        <w:tc>
          <w:tcPr>
            <w:tcW w:w="6741" w:type="dxa"/>
            <w:gridSpan w:val="4"/>
          </w:tcPr>
          <w:p w14:paraId="2E85CE83" w14:textId="77777777" w:rsidR="006953E0" w:rsidRDefault="006953E0" w:rsidP="000B1986"/>
        </w:tc>
      </w:tr>
      <w:tr w:rsidR="006953E0" w14:paraId="49E0AA41" w14:textId="77777777" w:rsidTr="006953E0">
        <w:tc>
          <w:tcPr>
            <w:tcW w:w="2002" w:type="dxa"/>
            <w:gridSpan w:val="2"/>
          </w:tcPr>
          <w:p w14:paraId="46B32447" w14:textId="77777777" w:rsidR="006953E0" w:rsidRPr="00C04448" w:rsidRDefault="006953E0" w:rsidP="000B1986">
            <w:pPr>
              <w:rPr>
                <w:lang w:val="es-ES"/>
              </w:rPr>
            </w:pPr>
          </w:p>
        </w:tc>
        <w:tc>
          <w:tcPr>
            <w:tcW w:w="1717" w:type="dxa"/>
          </w:tcPr>
          <w:p w14:paraId="61838172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685" w:type="dxa"/>
          </w:tcPr>
          <w:p w14:paraId="0D09E176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734" w:type="dxa"/>
          </w:tcPr>
          <w:p w14:paraId="4F1B26AF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605" w:type="dxa"/>
          </w:tcPr>
          <w:p w14:paraId="5FA7F7F7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</w:tr>
      <w:tr w:rsidR="006953E0" w14:paraId="6172364E" w14:textId="77777777" w:rsidTr="006953E0">
        <w:tc>
          <w:tcPr>
            <w:tcW w:w="2002" w:type="dxa"/>
            <w:gridSpan w:val="2"/>
          </w:tcPr>
          <w:p w14:paraId="4AF04C31" w14:textId="77777777" w:rsidR="006953E0" w:rsidRDefault="006953E0" w:rsidP="000B1986">
            <w:r>
              <w:t>**</w:t>
            </w:r>
            <w:r>
              <w:rPr>
                <w:rFonts w:ascii="Segoe UI Emoji" w:hAnsi="Segoe UI Emoji" w:cs="Segoe UI Emoji"/>
              </w:rPr>
              <w:t>📝</w:t>
            </w:r>
            <w:r>
              <w:t xml:space="preserve"> Observacións:**</w:t>
            </w:r>
          </w:p>
        </w:tc>
        <w:tc>
          <w:tcPr>
            <w:tcW w:w="6741" w:type="dxa"/>
            <w:gridSpan w:val="4"/>
          </w:tcPr>
          <w:p w14:paraId="7FA7BFB3" w14:textId="77777777" w:rsidR="006953E0" w:rsidRDefault="006953E0" w:rsidP="000B1986"/>
        </w:tc>
      </w:tr>
      <w:tr w:rsidR="006953E0" w14:paraId="2E64644F" w14:textId="77777777" w:rsidTr="006953E0">
        <w:tc>
          <w:tcPr>
            <w:tcW w:w="2002" w:type="dxa"/>
            <w:gridSpan w:val="2"/>
          </w:tcPr>
          <w:p w14:paraId="759A26F9" w14:textId="77777777" w:rsidR="006953E0" w:rsidRPr="00C04448" w:rsidRDefault="006953E0" w:rsidP="000B1986">
            <w:pPr>
              <w:rPr>
                <w:lang w:val="es-ES"/>
              </w:rPr>
            </w:pPr>
          </w:p>
        </w:tc>
        <w:tc>
          <w:tcPr>
            <w:tcW w:w="1717" w:type="dxa"/>
          </w:tcPr>
          <w:p w14:paraId="35D61A17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685" w:type="dxa"/>
          </w:tcPr>
          <w:p w14:paraId="71B3B31A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734" w:type="dxa"/>
          </w:tcPr>
          <w:p w14:paraId="15EAE8FB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605" w:type="dxa"/>
          </w:tcPr>
          <w:p w14:paraId="6FF89476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</w:tr>
      <w:tr w:rsidR="006953E0" w14:paraId="3AB2A6CA" w14:textId="77777777" w:rsidTr="006953E0">
        <w:tc>
          <w:tcPr>
            <w:tcW w:w="2002" w:type="dxa"/>
            <w:gridSpan w:val="2"/>
          </w:tcPr>
          <w:p w14:paraId="5C6904D6" w14:textId="77777777" w:rsidR="006953E0" w:rsidRDefault="006953E0" w:rsidP="000B1986">
            <w:r>
              <w:t>**</w:t>
            </w:r>
            <w:r>
              <w:rPr>
                <w:rFonts w:ascii="Segoe UI Emoji" w:hAnsi="Segoe UI Emoji" w:cs="Segoe UI Emoji"/>
              </w:rPr>
              <w:t>📝</w:t>
            </w:r>
            <w:r>
              <w:t xml:space="preserve"> Observacións:**</w:t>
            </w:r>
          </w:p>
        </w:tc>
        <w:tc>
          <w:tcPr>
            <w:tcW w:w="6741" w:type="dxa"/>
            <w:gridSpan w:val="4"/>
          </w:tcPr>
          <w:p w14:paraId="43EB734A" w14:textId="77777777" w:rsidR="006953E0" w:rsidRDefault="006953E0" w:rsidP="000B1986"/>
        </w:tc>
      </w:tr>
      <w:tr w:rsidR="006953E0" w14:paraId="56A4F69B" w14:textId="77777777" w:rsidTr="006953E0">
        <w:tc>
          <w:tcPr>
            <w:tcW w:w="2002" w:type="dxa"/>
            <w:gridSpan w:val="2"/>
          </w:tcPr>
          <w:p w14:paraId="72B5631B" w14:textId="77777777" w:rsidR="006953E0" w:rsidRPr="00C04448" w:rsidRDefault="006953E0" w:rsidP="000B1986">
            <w:pPr>
              <w:rPr>
                <w:lang w:val="es-ES"/>
              </w:rPr>
            </w:pPr>
          </w:p>
        </w:tc>
        <w:tc>
          <w:tcPr>
            <w:tcW w:w="1717" w:type="dxa"/>
          </w:tcPr>
          <w:p w14:paraId="33A7E6D7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685" w:type="dxa"/>
          </w:tcPr>
          <w:p w14:paraId="4B4F8C76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734" w:type="dxa"/>
          </w:tcPr>
          <w:p w14:paraId="45CC7A36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605" w:type="dxa"/>
          </w:tcPr>
          <w:p w14:paraId="5079404F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</w:tr>
      <w:tr w:rsidR="006953E0" w14:paraId="28351EB9" w14:textId="77777777" w:rsidTr="006953E0">
        <w:tc>
          <w:tcPr>
            <w:tcW w:w="2002" w:type="dxa"/>
            <w:gridSpan w:val="2"/>
          </w:tcPr>
          <w:p w14:paraId="11958555" w14:textId="77777777" w:rsidR="006953E0" w:rsidRDefault="006953E0" w:rsidP="000B1986">
            <w:r>
              <w:t>**</w:t>
            </w:r>
            <w:r>
              <w:rPr>
                <w:rFonts w:ascii="Segoe UI Emoji" w:hAnsi="Segoe UI Emoji" w:cs="Segoe UI Emoji"/>
              </w:rPr>
              <w:t>📝</w:t>
            </w:r>
            <w:r>
              <w:t xml:space="preserve"> Observacións:**</w:t>
            </w:r>
          </w:p>
        </w:tc>
        <w:tc>
          <w:tcPr>
            <w:tcW w:w="6741" w:type="dxa"/>
            <w:gridSpan w:val="4"/>
          </w:tcPr>
          <w:p w14:paraId="3028CC5F" w14:textId="77777777" w:rsidR="006953E0" w:rsidRDefault="006953E0" w:rsidP="000B1986"/>
        </w:tc>
      </w:tr>
      <w:tr w:rsidR="006953E0" w14:paraId="3B736A91" w14:textId="77777777" w:rsidTr="006953E0">
        <w:tc>
          <w:tcPr>
            <w:tcW w:w="2002" w:type="dxa"/>
            <w:gridSpan w:val="2"/>
          </w:tcPr>
          <w:p w14:paraId="18E85A41" w14:textId="77777777" w:rsidR="006953E0" w:rsidRPr="00C04448" w:rsidRDefault="006953E0" w:rsidP="000B1986">
            <w:pPr>
              <w:rPr>
                <w:lang w:val="es-ES"/>
              </w:rPr>
            </w:pPr>
          </w:p>
        </w:tc>
        <w:tc>
          <w:tcPr>
            <w:tcW w:w="1717" w:type="dxa"/>
          </w:tcPr>
          <w:p w14:paraId="24DB2830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685" w:type="dxa"/>
          </w:tcPr>
          <w:p w14:paraId="06A1723D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734" w:type="dxa"/>
          </w:tcPr>
          <w:p w14:paraId="7AA8357F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605" w:type="dxa"/>
          </w:tcPr>
          <w:p w14:paraId="221930D7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</w:tr>
      <w:tr w:rsidR="006953E0" w14:paraId="2A681611" w14:textId="77777777" w:rsidTr="006953E0">
        <w:tc>
          <w:tcPr>
            <w:tcW w:w="2002" w:type="dxa"/>
            <w:gridSpan w:val="2"/>
          </w:tcPr>
          <w:p w14:paraId="55CC1AEF" w14:textId="77777777" w:rsidR="006953E0" w:rsidRDefault="006953E0" w:rsidP="000B1986">
            <w:r>
              <w:t>**</w:t>
            </w:r>
            <w:r>
              <w:rPr>
                <w:rFonts w:ascii="Segoe UI Emoji" w:hAnsi="Segoe UI Emoji" w:cs="Segoe UI Emoji"/>
              </w:rPr>
              <w:t>📝</w:t>
            </w:r>
            <w:r>
              <w:t xml:space="preserve"> Observacións:**</w:t>
            </w:r>
          </w:p>
        </w:tc>
        <w:tc>
          <w:tcPr>
            <w:tcW w:w="6741" w:type="dxa"/>
            <w:gridSpan w:val="4"/>
          </w:tcPr>
          <w:p w14:paraId="12322FFF" w14:textId="77777777" w:rsidR="006953E0" w:rsidRDefault="006953E0" w:rsidP="000B1986"/>
        </w:tc>
      </w:tr>
      <w:tr w:rsidR="006953E0" w14:paraId="0A49E3EC" w14:textId="77777777" w:rsidTr="006953E0">
        <w:tc>
          <w:tcPr>
            <w:tcW w:w="2002" w:type="dxa"/>
            <w:gridSpan w:val="2"/>
          </w:tcPr>
          <w:p w14:paraId="76234823" w14:textId="77777777" w:rsidR="006953E0" w:rsidRPr="00C04448" w:rsidRDefault="006953E0" w:rsidP="000B1986">
            <w:pPr>
              <w:rPr>
                <w:lang w:val="es-ES"/>
              </w:rPr>
            </w:pPr>
          </w:p>
        </w:tc>
        <w:tc>
          <w:tcPr>
            <w:tcW w:w="1717" w:type="dxa"/>
          </w:tcPr>
          <w:p w14:paraId="42936F3C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685" w:type="dxa"/>
          </w:tcPr>
          <w:p w14:paraId="2D1F28D7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734" w:type="dxa"/>
          </w:tcPr>
          <w:p w14:paraId="1F6E83FE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605" w:type="dxa"/>
          </w:tcPr>
          <w:p w14:paraId="6DCA707A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</w:tr>
      <w:tr w:rsidR="006953E0" w14:paraId="673F9E74" w14:textId="77777777" w:rsidTr="006953E0">
        <w:tc>
          <w:tcPr>
            <w:tcW w:w="2002" w:type="dxa"/>
            <w:gridSpan w:val="2"/>
          </w:tcPr>
          <w:p w14:paraId="4FB981EA" w14:textId="77777777" w:rsidR="006953E0" w:rsidRDefault="006953E0" w:rsidP="000B1986">
            <w:r>
              <w:t>**</w:t>
            </w:r>
            <w:r>
              <w:rPr>
                <w:rFonts w:ascii="Segoe UI Emoji" w:hAnsi="Segoe UI Emoji" w:cs="Segoe UI Emoji"/>
              </w:rPr>
              <w:t>📝</w:t>
            </w:r>
            <w:r>
              <w:t xml:space="preserve"> Observacións:**</w:t>
            </w:r>
          </w:p>
        </w:tc>
        <w:tc>
          <w:tcPr>
            <w:tcW w:w="6741" w:type="dxa"/>
            <w:gridSpan w:val="4"/>
          </w:tcPr>
          <w:p w14:paraId="1AB9DC28" w14:textId="77777777" w:rsidR="006953E0" w:rsidRDefault="006953E0" w:rsidP="000B1986"/>
        </w:tc>
      </w:tr>
      <w:tr w:rsidR="006953E0" w14:paraId="02F4773E" w14:textId="77777777" w:rsidTr="006953E0">
        <w:tc>
          <w:tcPr>
            <w:tcW w:w="2002" w:type="dxa"/>
            <w:gridSpan w:val="2"/>
          </w:tcPr>
          <w:p w14:paraId="0EAEC3A0" w14:textId="77777777" w:rsidR="006953E0" w:rsidRPr="00C04448" w:rsidRDefault="006953E0" w:rsidP="000B1986">
            <w:pPr>
              <w:rPr>
                <w:lang w:val="es-ES"/>
              </w:rPr>
            </w:pPr>
          </w:p>
        </w:tc>
        <w:tc>
          <w:tcPr>
            <w:tcW w:w="1717" w:type="dxa"/>
          </w:tcPr>
          <w:p w14:paraId="619391C9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685" w:type="dxa"/>
          </w:tcPr>
          <w:p w14:paraId="754CC2DA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734" w:type="dxa"/>
          </w:tcPr>
          <w:p w14:paraId="1CDC288C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605" w:type="dxa"/>
          </w:tcPr>
          <w:p w14:paraId="450C465F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</w:tr>
      <w:tr w:rsidR="006953E0" w14:paraId="795D64F3" w14:textId="77777777" w:rsidTr="006953E0">
        <w:tc>
          <w:tcPr>
            <w:tcW w:w="2002" w:type="dxa"/>
            <w:gridSpan w:val="2"/>
          </w:tcPr>
          <w:p w14:paraId="778F38FF" w14:textId="77777777" w:rsidR="006953E0" w:rsidRDefault="006953E0" w:rsidP="000B1986">
            <w:r>
              <w:t>**</w:t>
            </w:r>
            <w:r>
              <w:rPr>
                <w:rFonts w:ascii="Segoe UI Emoji" w:hAnsi="Segoe UI Emoji" w:cs="Segoe UI Emoji"/>
              </w:rPr>
              <w:t>📝</w:t>
            </w:r>
            <w:r>
              <w:t xml:space="preserve"> Observacións:**</w:t>
            </w:r>
          </w:p>
        </w:tc>
        <w:tc>
          <w:tcPr>
            <w:tcW w:w="6741" w:type="dxa"/>
            <w:gridSpan w:val="4"/>
          </w:tcPr>
          <w:p w14:paraId="4C8A86AC" w14:textId="77777777" w:rsidR="006953E0" w:rsidRDefault="006953E0" w:rsidP="000B1986"/>
        </w:tc>
      </w:tr>
    </w:tbl>
    <w:p w14:paraId="0410086E" w14:textId="77777777" w:rsidR="00C04448" w:rsidRDefault="00000000">
      <w:r>
        <w:br/>
      </w:r>
    </w:p>
    <w:p w14:paraId="0B93E8A3" w14:textId="63A32003" w:rsidR="006C23D3" w:rsidRDefault="00000000">
      <w:r>
        <w:t>Instrucións de uso:</w:t>
      </w:r>
    </w:p>
    <w:p w14:paraId="44507355" w14:textId="77777777" w:rsidR="006C23D3" w:rsidRPr="00C04448" w:rsidRDefault="00000000">
      <w:pPr>
        <w:rPr>
          <w:lang w:val="es-ES"/>
        </w:rPr>
      </w:pPr>
      <w:r w:rsidRPr="00C04448">
        <w:rPr>
          <w:lang w:val="es-ES"/>
        </w:rPr>
        <w:t>- Escribir os nomes do alumnado na primeira columna.</w:t>
      </w:r>
    </w:p>
    <w:p w14:paraId="5D654D9B" w14:textId="77777777" w:rsidR="006C23D3" w:rsidRPr="00C04448" w:rsidRDefault="00000000">
      <w:pPr>
        <w:rPr>
          <w:lang w:val="es-ES"/>
        </w:rPr>
      </w:pPr>
      <w:r w:rsidRPr="00C04448">
        <w:rPr>
          <w:lang w:val="es-ES"/>
        </w:rPr>
        <w:t>- Marcar cunha 'X' a puntuación correspondente para cada alumno en cada criterio.</w:t>
      </w:r>
    </w:p>
    <w:p w14:paraId="125F2953" w14:textId="77777777" w:rsidR="006C23D3" w:rsidRPr="00C04448" w:rsidRDefault="00000000">
      <w:pPr>
        <w:rPr>
          <w:lang w:val="es-ES"/>
        </w:rPr>
      </w:pPr>
      <w:r w:rsidRPr="00C04448">
        <w:rPr>
          <w:lang w:val="es-ES"/>
        </w:rPr>
        <w:t>- No espazo de 'Observacións', escribir notas relevantes sobre a súa actitude, expresión musical ou comentarios espontáneos.</w:t>
      </w:r>
    </w:p>
    <w:p w14:paraId="67C10BD9" w14:textId="77777777" w:rsidR="006C23D3" w:rsidRPr="00C04448" w:rsidRDefault="00000000">
      <w:pPr>
        <w:rPr>
          <w:lang w:val="es-ES"/>
        </w:rPr>
      </w:pPr>
      <w:r w:rsidRPr="00C04448">
        <w:rPr>
          <w:lang w:val="es-ES"/>
        </w:rPr>
        <w:lastRenderedPageBreak/>
        <w:t>- Utilizar esta lista para obter unha visión global rápida do grupo sen ter que completar rúbricas individuais para cada estudante.</w:t>
      </w:r>
    </w:p>
    <w:sectPr w:rsidR="006C23D3" w:rsidRPr="00C04448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001464530">
    <w:abstractNumId w:val="8"/>
  </w:num>
  <w:num w:numId="2" w16cid:durableId="507528632">
    <w:abstractNumId w:val="6"/>
  </w:num>
  <w:num w:numId="3" w16cid:durableId="2074158902">
    <w:abstractNumId w:val="5"/>
  </w:num>
  <w:num w:numId="4" w16cid:durableId="445931155">
    <w:abstractNumId w:val="4"/>
  </w:num>
  <w:num w:numId="5" w16cid:durableId="1877430086">
    <w:abstractNumId w:val="7"/>
  </w:num>
  <w:num w:numId="6" w16cid:durableId="1415273684">
    <w:abstractNumId w:val="3"/>
  </w:num>
  <w:num w:numId="7" w16cid:durableId="1889491755">
    <w:abstractNumId w:val="2"/>
  </w:num>
  <w:num w:numId="8" w16cid:durableId="4209739">
    <w:abstractNumId w:val="1"/>
  </w:num>
  <w:num w:numId="9" w16cid:durableId="2860845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624167"/>
    <w:rsid w:val="006953E0"/>
    <w:rsid w:val="006C23D3"/>
    <w:rsid w:val="00AA1D8D"/>
    <w:rsid w:val="00B47730"/>
    <w:rsid w:val="00BC30B5"/>
    <w:rsid w:val="00C04448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234A776"/>
  <w14:defaultImageDpi w14:val="300"/>
  <w15:docId w15:val="{233A4CC3-2B3C-4643-8A27-89F30B99E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Textoennegrita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1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516</Words>
  <Characters>2945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3455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Noé Rañón</cp:lastModifiedBy>
  <cp:revision>2</cp:revision>
  <dcterms:created xsi:type="dcterms:W3CDTF">2025-03-14T18:17:00Z</dcterms:created>
  <dcterms:modified xsi:type="dcterms:W3CDTF">2025-03-14T18:17:00Z</dcterms:modified>
  <cp:category/>
</cp:coreProperties>
</file>